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07"/>
        <w:tblW w:w="14815" w:type="dxa"/>
        <w:tblLayout w:type="fixed"/>
        <w:tblLook w:val="0000"/>
      </w:tblPr>
      <w:tblGrid>
        <w:gridCol w:w="7408"/>
        <w:gridCol w:w="7407"/>
      </w:tblGrid>
      <w:tr w:rsidR="00291CBD" w:rsidRPr="002A1F05" w:rsidTr="00291CBD">
        <w:trPr>
          <w:trHeight w:val="10260"/>
        </w:trPr>
        <w:tc>
          <w:tcPr>
            <w:tcW w:w="7408" w:type="dxa"/>
          </w:tcPr>
          <w:p w:rsidR="00291CBD" w:rsidRDefault="00291CBD" w:rsidP="00291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Контрольная работа № 6  </w:t>
            </w:r>
          </w:p>
          <w:p w:rsidR="00291CBD" w:rsidRPr="0067766A" w:rsidRDefault="00291CBD" w:rsidP="00291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«Решение текстовых задач»</w:t>
            </w:r>
          </w:p>
          <w:p w:rsidR="00291CBD" w:rsidRPr="002A1F05" w:rsidRDefault="00291CBD" w:rsidP="00291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1.</w:t>
            </w:r>
          </w:p>
          <w:p w:rsidR="00291CBD" w:rsidRPr="008F3570" w:rsidRDefault="00291CBD" w:rsidP="00291CB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</w:pPr>
            <w:r w:rsidRPr="008F357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  <w:t>Реши задачу.</w:t>
            </w:r>
          </w:p>
          <w:p w:rsidR="00291CBD" w:rsidRDefault="00291CBD" w:rsidP="0029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 ёлочной гирлянде 7 красных лампочек, синих – на 6 больше, чем красных, а жёлтых столько, сколько красных и синих вместе. Сколько в гирлянде жёлтых лампочек?</w:t>
            </w:r>
          </w:p>
          <w:p w:rsidR="00291CBD" w:rsidRPr="002A1F05" w:rsidRDefault="00291CBD" w:rsidP="0029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Pr="008F3570" w:rsidRDefault="00291CBD" w:rsidP="00291CB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</w:pPr>
            <w:r w:rsidRPr="008F357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  <w:t>Вычисли  столбиком.</w:t>
            </w:r>
          </w:p>
          <w:p w:rsidR="00291CBD" w:rsidRPr="002A1F05" w:rsidRDefault="00291CBD" w:rsidP="00291CBD">
            <w:pPr>
              <w:ind w:left="72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Pr="002A1F05" w:rsidRDefault="00291CBD" w:rsidP="00291CBD">
            <w:pPr>
              <w:ind w:left="72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36  + 24      42+37      55 + 16</w:t>
            </w:r>
          </w:p>
          <w:p w:rsidR="00291CBD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97 – 46       90 – 35     77 – 22 </w:t>
            </w:r>
          </w:p>
          <w:p w:rsidR="00291CBD" w:rsidRPr="002A1F05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</w:t>
            </w:r>
          </w:p>
          <w:p w:rsidR="00291CBD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3.  </w:t>
            </w:r>
            <w:r w:rsidRPr="008F357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  <w:t>Реши уравнения: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5 +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= 12</w:t>
            </w:r>
          </w:p>
          <w:p w:rsidR="00291CBD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54 – у =33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</w:t>
            </w:r>
          </w:p>
          <w:p w:rsidR="00291CBD" w:rsidRPr="002A1F05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Pr="002A1F05" w:rsidRDefault="00291CBD" w:rsidP="00291CB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Найди периметр данной фигуры и вырази его в миллиметрах.</w:t>
            </w:r>
          </w:p>
          <w:p w:rsidR="00291CBD" w:rsidRPr="002A1F05" w:rsidRDefault="00291CBD" w:rsidP="0029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</w:t>
            </w:r>
          </w:p>
          <w:p w:rsidR="00291CBD" w:rsidRPr="002A1F05" w:rsidRDefault="00291CBD" w:rsidP="00291CBD">
            <w:pPr>
              <w:jc w:val="center"/>
              <w:rPr>
                <w:rFonts w:cs="Times New Roman"/>
                <w:bCs/>
                <w:color w:val="000000"/>
                <w:szCs w:val="32"/>
              </w:rPr>
            </w:pPr>
          </w:p>
          <w:p w:rsidR="00291CBD" w:rsidRDefault="00291CBD" w:rsidP="00291CBD">
            <w:pPr>
              <w:jc w:val="center"/>
              <w:rPr>
                <w:rFonts w:cs="Times New Roman"/>
                <w:bCs/>
                <w:color w:val="000000"/>
                <w:szCs w:val="32"/>
              </w:rPr>
            </w:pPr>
          </w:p>
          <w:p w:rsidR="00291CBD" w:rsidRPr="002A1F05" w:rsidRDefault="00291CBD" w:rsidP="00291CBD">
            <w:pPr>
              <w:ind w:left="0"/>
              <w:rPr>
                <w:rFonts w:cs="Times New Roman"/>
                <w:bCs/>
                <w:color w:val="000000"/>
                <w:szCs w:val="32"/>
              </w:rPr>
            </w:pPr>
          </w:p>
          <w:p w:rsidR="00291CBD" w:rsidRPr="002A1F05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5.Вставь в «окошки» числа так, чтобы записи были верными.   6 дм 3 см = </w:t>
            </w:r>
            <w:r w:rsidRPr="002A1F05">
              <w:rPr>
                <w:rFonts w:ascii="Symbol" w:hAnsi="Symbol"/>
                <w:color w:val="000000"/>
                <w:sz w:val="32"/>
              </w:rPr>
              <w:t>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см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 50 мм = </w:t>
            </w:r>
            <w:r w:rsidRPr="002A1F05">
              <w:rPr>
                <w:rFonts w:ascii="Symbol" w:hAnsi="Symbol"/>
                <w:color w:val="000000"/>
                <w:sz w:val="32"/>
              </w:rPr>
              <w:t>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см</w:t>
            </w:r>
          </w:p>
          <w:p w:rsidR="00291CBD" w:rsidRPr="002A1F05" w:rsidRDefault="00291CBD" w:rsidP="00291CBD">
            <w:pPr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</w:pPr>
          </w:p>
        </w:tc>
        <w:tc>
          <w:tcPr>
            <w:tcW w:w="7407" w:type="dxa"/>
          </w:tcPr>
          <w:p w:rsidR="00291CBD" w:rsidRDefault="00291CBD" w:rsidP="00291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Контрольная работа № 6  </w:t>
            </w:r>
          </w:p>
          <w:p w:rsidR="00291CBD" w:rsidRPr="0067766A" w:rsidRDefault="00291CBD" w:rsidP="00291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«Решение текстовых задач»</w:t>
            </w:r>
          </w:p>
          <w:p w:rsidR="00291CBD" w:rsidRPr="002A1F05" w:rsidRDefault="00291CBD" w:rsidP="00291C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2.</w:t>
            </w:r>
          </w:p>
          <w:p w:rsidR="00291CBD" w:rsidRPr="008F3570" w:rsidRDefault="00291CBD" w:rsidP="00291CB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</w:pPr>
            <w:r w:rsidRPr="008F357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  <w:t>Реши задачу.</w:t>
            </w:r>
          </w:p>
          <w:p w:rsidR="00291CBD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На новогоднюю ёлку повесили 11 шаров, сосулек – на 4 меньше, чем шаров, а шишек – столько, сколько шаров и сосулек вместе. Сколько шишек повесили на ёлку? </w:t>
            </w:r>
          </w:p>
          <w:p w:rsidR="00291CBD" w:rsidRPr="002A1F05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Pr="008F3570" w:rsidRDefault="00291CBD" w:rsidP="00291CBD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</w:pPr>
            <w:r w:rsidRPr="008F357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  <w:t>Вычисли столбиком.</w:t>
            </w:r>
          </w:p>
          <w:p w:rsidR="00291CBD" w:rsidRPr="002A1F05" w:rsidRDefault="00291CBD" w:rsidP="00291CBD">
            <w:pPr>
              <w:ind w:left="72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Pr="002A1F05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     90 – 35         55 – 32        67 – 26 </w:t>
            </w:r>
          </w:p>
          <w:p w:rsidR="00291CBD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     34 + 47         55 + 45        68 + 19</w:t>
            </w:r>
          </w:p>
          <w:p w:rsidR="00291CBD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3</w:t>
            </w:r>
            <w:r w:rsidRPr="008F357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u w:val="single"/>
              </w:rPr>
              <w:t>.  Реши уравнения: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           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+ 7 = 16</w:t>
            </w:r>
          </w:p>
          <w:p w:rsidR="00291CBD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у – 18 =21</w:t>
            </w:r>
          </w:p>
          <w:p w:rsidR="00291CBD" w:rsidRPr="002A1F05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4.Найди периметр данной фигуры и вырази его в миллиметрах.</w:t>
            </w:r>
          </w:p>
          <w:p w:rsidR="00291CBD" w:rsidRPr="002A1F05" w:rsidRDefault="00291CBD" w:rsidP="00291CBD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91CBD" w:rsidRPr="002A1F05" w:rsidRDefault="00291CBD" w:rsidP="0029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  </w:t>
            </w:r>
          </w:p>
          <w:p w:rsidR="00291CBD" w:rsidRPr="002A1F05" w:rsidRDefault="00291CBD" w:rsidP="00291C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</w:p>
          <w:p w:rsidR="00291CBD" w:rsidRPr="002A1F05" w:rsidRDefault="00291CBD" w:rsidP="00291CBD">
            <w:pPr>
              <w:tabs>
                <w:tab w:val="left" w:pos="1500"/>
              </w:tabs>
              <w:ind w:left="0"/>
              <w:rPr>
                <w:rFonts w:cs="Times New Roman"/>
                <w:bCs/>
                <w:color w:val="000000"/>
                <w:szCs w:val="32"/>
              </w:rPr>
            </w:pPr>
          </w:p>
          <w:p w:rsidR="00291CBD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5.Вставь в «окошки» числа так, чтобы записи были верными.  </w:t>
            </w:r>
          </w:p>
          <w:p w:rsidR="00291CBD" w:rsidRPr="002A1F05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5 м 8 дм =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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дм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60 мм =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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см</w:t>
            </w:r>
          </w:p>
          <w:p w:rsidR="00291CBD" w:rsidRPr="002A1F05" w:rsidRDefault="00291CBD" w:rsidP="00291CBD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5F057B" w:rsidRDefault="005F057B"/>
    <w:sectPr w:rsidR="005F057B" w:rsidSect="00291C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D"/>
    <w:multiLevelType w:val="multilevel"/>
    <w:tmpl w:val="0000000D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1CBD"/>
    <w:rsid w:val="00291CBD"/>
    <w:rsid w:val="005F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BD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2017-08-31T07:47:00Z</dcterms:created>
  <dcterms:modified xsi:type="dcterms:W3CDTF">2017-08-31T07:47:00Z</dcterms:modified>
</cp:coreProperties>
</file>